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077310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26438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16128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526263" name="019e4960-0c73-7e40-b0a6-0d388c9a0c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353193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59315" name="019e4964-d3cc-79df-b6c0-ef743b5c01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0951251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700785" name="019e4968-c7f0-7873-b4f1-ca4c996619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5293040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518706" name="019e496c-1e7e-7536-b6dd-620d389729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018901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257165" name="019e4983-99d4-7afd-bb7c-7e025538148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7439181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380909" name="019e4989-00c7-73cd-8aee-ee0967bb78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6189544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94990" name="019e4960-ca27-72f2-a0ee-d92ba25041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7512447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672062" name="019e4965-5ee5-7f48-b246-6f13c286dd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853371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660380" name="019e4969-848a-71a0-946a-f214e68565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3247614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911620" name="019e496d-711e-7d7e-9933-05e7987146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1738032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571015" name="019e4964-4858-704c-a647-cf9c65d4b4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/ 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3629465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10547" name="019e4968-4b62-715f-be4e-352db4a584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0132232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213804" name="019e4963-bdb4-7898-8821-f78f80bff6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5517614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99302" name="019e495f-4738-7813-bfe9-4bfb1042fdb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Schulzimmer / Garderobe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1553454" name="019e496f-8a21-7ef8-be0f-8bf69d4ec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543313" name="019e496f-8a21-7ef8-be0f-8bf69d4ec8f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449158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859504" name="019e4978-73ca-7f7c-9b3b-d0fa293838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3083420" name="019e497a-b683-7844-8ef5-ff1f78536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05962" name="019e497a-b683-7844-8ef5-ff1f785369d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547851" name="019e497d-8421-70d3-beaa-cee4f6fcc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185679" name="019e497d-8421-70d3-beaa-cee4f6fcc9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7354350" name="019e497f-249d-754a-99de-a8b07cf13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02750" name="019e497f-249d-754a-99de-a8b07cf13d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2108710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466338" name="019e4984-7f1f-7251-90ec-120f7b9a408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454209" name="019e4989-e13c-7934-b11d-0845c417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746595" name="019e4989-e13c-7934-b11d-0845c417fa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